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14:paraId="44A1B6FD" wp14:textId="77777777">
      <w:pPr>
        <w:pStyle w:val="Title"/>
        <w:spacing w:after="80" w:line="288" w:lineRule="auto"/>
        <w:jc w:val="left"/>
        <w:pBdr>
          <w:bottom w:val="solid" w:color="4472C4" w:sz="8" w:space="1"/>
        </w:pBdr>
      </w:pPr>
      <w:r>
        <w:rPr>
          <w:rFonts w:ascii="Aptos Display" w:hAnsi="Aptos Display"/>
          <w:b/>
          <w:color w:val="000000"/>
          <w:sz w:val="56"/>
        </w:rPr>
        <w:t>Lab 12 Answer Sheet</w:t>
      </w:r>
    </w:p>
    <w:p xmlns:wp14="http://schemas.microsoft.com/office/word/2010/wordml" w14:paraId="0BB48639" wp14:textId="77777777">
      <w:pPr>
        <w:pStyle w:val="Subtitle"/>
        <w:spacing w:before="120" w:after="360" w:line="336" w:lineRule="auto"/>
        <w:jc w:val="left"/>
      </w:pPr>
      <w:r>
        <w:rPr>
          <w:rFonts w:ascii="Aptos" w:hAnsi="Aptos"/>
          <w:i/>
          <w:color w:val="000000"/>
          <w:sz w:val="28"/>
        </w:rPr>
        <w:t>Making Your Work Understandable</w:t>
      </w:r>
    </w:p>
    <w:p xmlns:wp14="http://schemas.microsoft.com/office/word/2010/wordml" w14:paraId="231B11BF" wp14:textId="77777777">
      <w:pPr>
        <w:pStyle w:val="Heading2"/>
        <w:spacing w:after="240" w:line="240" w:lineRule="auto"/>
        <w:jc w:val="left"/>
      </w:pPr>
      <w:r>
        <w:rPr>
          <w:rFonts w:ascii="Aptos Display" w:hAnsi="Aptos Display"/>
        </w:rPr>
        <w:t>Student Information</w:t>
      </w:r>
    </w:p>
    <w:p xmlns:wp14="http://schemas.microsoft.com/office/word/2010/wordml" w14:paraId="76E914EF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</w:t>
      </w:r>
    </w:p>
    <w:p xmlns:wp14="http://schemas.microsoft.com/office/word/2010/wordml" w14:paraId="0D135ED2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Date: _______________________________________</w:t>
      </w:r>
    </w:p>
    <w:p xmlns:wp14="http://schemas.microsoft.com/office/word/2010/wordml" w14:paraId="54C46F98" wp14:textId="77777777">
      <w:pPr>
        <w:pStyle w:val="Heading1"/>
        <w:spacing w:after="240" w:line="240" w:lineRule="auto"/>
        <w:jc w:val="left"/>
      </w:pPr>
      <w:r>
        <w:rPr>
          <w:rFonts w:ascii="Aptos Display" w:hAnsi="Aptos Display"/>
        </w:rPr>
        <w:t>Answers</w:t>
      </w:r>
    </w:p>
    <w:p xmlns:wp14="http://schemas.microsoft.com/office/word/2010/wordml" w14:paraId="3ED13568" wp14:textId="77777777"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1:</w:t>
      </w:r>
    </w:p>
    <w:p xmlns:wp14="http://schemas.microsoft.com/office/word/2010/wordml" w14:paraId="29D6B04F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A6959E7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00C5B5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A77EBD1" wp14:textId="77777777"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2:</w:t>
      </w:r>
    </w:p>
    <w:p xmlns:wp14="http://schemas.microsoft.com/office/word/2010/wordml" w14:paraId="12F40E89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08DEACE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BAC6FC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12C52ED" wp14:textId="77777777"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3:</w:t>
      </w:r>
    </w:p>
    <w:p xmlns:wp14="http://schemas.microsoft.com/office/word/2010/wordml" w14:paraId="73E55088" wp14:textId="77777777">
      <w:pPr>
        <w:spacing w:after="120" w:line="276" w:lineRule="auto"/>
        <w:ind w:left="400" w:hanging="300"/>
      </w:pPr>
      <w:r>
        <w:t xml:space="preserve">1. </w:t>
      </w: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3A22D7C" wp14:textId="77777777">
      <w:pPr>
        <w:spacing w:after="120" w:line="276" w:lineRule="auto"/>
        <w:ind w:left="400" w:hanging="300"/>
      </w:pPr>
      <w:r>
        <w:t xml:space="preserve">2. </w:t>
      </w: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6332701" wp14:textId="77777777">
      <w:pPr>
        <w:spacing w:after="120" w:line="276" w:lineRule="auto"/>
        <w:ind w:left="400" w:hanging="300"/>
      </w:pPr>
      <w:r>
        <w:t xml:space="preserve">3. </w:t>
      </w: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AF69E09" wp14:textId="77777777"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4:</w:t>
      </w:r>
    </w:p>
    <w:p xmlns:wp14="http://schemas.microsoft.com/office/word/2010/wordml" w14:paraId="156A6281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0876B09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0146664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B68B9C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82D38BF" wp14:textId="77777777"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5:</w:t>
      </w:r>
    </w:p>
    <w:p xmlns:wp14="http://schemas.microsoft.com/office/word/2010/wordml" w14:paraId="1B7172F4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25CE300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5DD3341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3DD831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521E5F4" wp14:textId="77777777"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6:</w:t>
      </w:r>
    </w:p>
    <w:p xmlns:wp14="http://schemas.microsoft.com/office/word/2010/wordml" w14:paraId="28CE8CB7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895D3B7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FDE0BD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C609CB3" wp14:textId="77777777"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7:</w:t>
      </w:r>
    </w:p>
    <w:p xmlns:wp14="http://schemas.microsoft.com/office/word/2010/wordml" w14:paraId="6C1031F9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CE745D7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D14932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3E3C68F" wp14:textId="77777777"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8:</w:t>
      </w:r>
    </w:p>
    <w:p xmlns:wp14="http://schemas.microsoft.com/office/word/2010/wordml" w14:paraId="253B9705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52553BD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6051E44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54EF5F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B21F2A3" wp14:textId="77777777"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9:</w:t>
      </w:r>
    </w:p>
    <w:p xmlns:wp14="http://schemas.microsoft.com/office/word/2010/wordml" w14:paraId="7E235B9D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6AC4DF1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31F8F3A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55E230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DCD371E" wp14:textId="77777777"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10:</w:t>
      </w:r>
    </w:p>
    <w:p xmlns:wp14="http://schemas.microsoft.com/office/word/2010/wordml" w14:paraId="0A8DB014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3D8BA8D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9A0658A" wp14:textId="77777777">
      <w:pPr>
        <w:spacing w:after="120" w:line="276" w:lineRule="auto"/>
        <w:jc w:val="left"/>
      </w:pPr>
      <w:r w:rsidRPr="4EFBAEAB" w:rsidR="4EFBAEAB">
        <w:rPr>
          <w:rFonts w:ascii="Aptos" w:hAnsi="Aptos"/>
          <w:color w:val="000000" w:themeColor="text1" w:themeTint="FF" w:themeShade="FF"/>
          <w:sz w:val="24"/>
          <w:szCs w:val="24"/>
        </w:rPr>
        <w:t xml:space="preserve"> </w:t>
      </w:r>
    </w:p>
    <w:sectPr w:rsidRPr="0006063C" w:rsidR="00FC693F" w:rsidSect="00034616">
      <w:headerReference w:type="default" r:id="rId9"/>
      <w:footerReference w:type="default" r:id="rId10"/>
      <w:pgSz w:w="11906" w:h="16838" w:orient="portrait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 xmlns:wp14="http://schemas.microsoft.com/office/word/2010/wordml" w14:paraId="03C86EC9" wp14:textId="77777777">
    <w:pPr>
      <w:pStyle w:val="Footer"/>
      <w:jc w:val="center"/>
    </w:pPr>
    <w:r/>
    <w:r>
      <w:rPr>
        <w:sz w:val="18"/>
      </w:rPr>
      <w:t xml:space="preserve">Page </w:t>
    </w:r>
    <w:r>
      <w:rPr>
        <w:sz w:val="18"/>
      </w:rPr>
      <w:fldChar w:fldCharType="begin"/>
    </w:r>
    <w:r>
      <w:rPr>
        <w:sz w:val="18"/>
      </w:rPr>
      <w:instrText xml:space="preserve">PAGE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 xmlns:wp14="http://schemas.microsoft.com/office/word/2010/wordml" w14:paraId="7FD5291C" wp14:textId="77777777">
    <w:pPr>
      <w:pStyle w:val="Header"/>
      <w:jc w:val="right"/>
    </w:pPr>
    <w:r/>
    <w:r>
      <w:rPr>
        <w:sz w:val="18"/>
      </w:rPr>
      <w:t>Lab 12: Making Your Work Understandable - Student Worksheet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/>
  <w:proofState w:spelling="clean" w:grammar="dirty"/>
  <w:trackRevisions w:val="false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EFBA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15:docId w15:val="{43457464-94CF-40C9-BEEA-675C646803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="Aptos Display" w:hAnsi="Aptos Display" w:eastAsia="Aptos Display" w:cs="Aptos Display" w:asciiTheme="majorHAnsi" w:hAnsiTheme="majorHAnsi" w:eastAsiaTheme="majorEastAsia" w:cstheme="majorBidi"/>
      <w:b/>
      <w:color w:val="000000"/>
      <w:spacing w:val="5"/>
      <w:kern w:val="28"/>
      <w:sz w:val="56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="Aptos" w:hAnsi="Aptos" w:eastAsia="Aptos" w:cs="Aptos" w:asciiTheme="majorHAnsi" w:hAnsiTheme="majorHAnsi" w:eastAsiaTheme="majorEastAsia" w:cstheme="majorBidi"/>
      <w:b w:val="0"/>
      <w:i/>
      <w:iCs/>
      <w:color w:val="000000"/>
      <w:spacing w:val="15"/>
      <w:sz w:val="28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microsoft.com/office/2007/relationships/stylesWithEffects" Target="stylesWithEffects.xml" Id="rId4" /><Relationship Type="http://schemas.openxmlformats.org/officeDocument/2006/relationships/settings" Target="settings.xml" Id="rId5" /><Relationship Type="http://schemas.openxmlformats.org/officeDocument/2006/relationships/webSettings" Target="webSettings.xml" Id="rId6" /><Relationship Type="http://schemas.openxmlformats.org/officeDocument/2006/relationships/fontTable" Target="fontTable.xml" Id="rId7" /><Relationship Type="http://schemas.openxmlformats.org/officeDocument/2006/relationships/theme" Target="theme/theme1.xml" Id="rId8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Relationship Type="http://schemas.openxmlformats.org/officeDocument/2006/relationships/header" Target="header1.xml" Id="rId9" /><Relationship Type="http://schemas.openxmlformats.org/officeDocument/2006/relationships/footer" Target="footer1.xml" Id="rId1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Kim Seefeld</lastModifiedBy>
  <revision>2</revision>
  <category/>
  <dcterms:modified xsi:type="dcterms:W3CDTF">2026-06-07T14:45:49.3411893Z</dcterms:modified>
</coreProperties>
</file>